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DG-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1023602" name="019e8343-63c8-7fc6-8a00-ebe783ab70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7914057" name="019e8343-63c8-7fc6-8a00-ebe783ab70a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0819052" name="019e8344-cf05-7c02-8fa4-48eee28c18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3080122" name="019e8344-cf05-7c02-8fa4-48eee28c18f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3709223" name="019e8345-6be0-737f-b03a-a364c2afc8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5864294" name="019e8345-6be0-737f-b03a-a364c2afc89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58978" name="019e8347-4162-7855-93c1-71d23e6e11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3563747" name="019e8347-4162-7855-93c1-71d23e6e11b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1269515" name="019e8348-3982-79d8-adca-4265c7e27f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498035" name="019e8348-3982-79d8-adca-4265c7e27f1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3616885" name="019e8353-3799-7cbe-a96e-c83a10eff9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178567" name="019e8353-3799-7cbe-a96e-c83a10eff9ec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6177513" name="019e8355-0b91-7a64-aafa-c6c570d5a2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87674" name="019e8355-0b91-7a64-aafa-c6c570d5a2a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5816717" name="019e8356-e0a8-748f-b476-f000b0290c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669155" name="019e8356-e0a8-748f-b476-f000b0290c4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4902334" name="019e8358-2b5a-749c-a5ce-36072fa322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211884" name="019e8358-2b5a-749c-a5ce-36072fa3224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3142193" name="019e8349-0dd6-7e9b-a17f-0048a6fdae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873419" name="019e8349-0dd6-7e9b-a17f-0048a6fdae4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2462769" name="019e834a-cb72-70e6-b955-d22e6b353a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467337" name="019e834a-cb72-70e6-b955-d22e6b353a4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8084233" name="019e8353-c6f5-7ecd-9ac1-75043beb2d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8487147" name="019e8353-c6f5-7ecd-9ac1-75043beb2d9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Rosenbergstrasse 18, 9553 Kirchberg</w:t>
          </w:r>
        </w:p>
        <w:p>
          <w:pPr>
            <w:spacing w:before="0" w:after="0"/>
          </w:pPr>
          <w:r>
            <w:t>959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footer.xml" Type="http://schemas.openxmlformats.org/officeDocument/2006/relationships/footer" Id="rId1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